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WHG. hinten, 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 Cushion Vinyl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0406136" name="ce5b5bd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5330786" name="ce5b5bd0-a2a6-11f0-806c-53620ff5847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WHG. hinten, 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7696109" name="fb67093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9862567" name="fb670930-a2a6-11f0-806c-53620ff5847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WHG. hinten, 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1842356" name="15c49bd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0441248" name="15c49bd0-a2a7-11f0-806c-53620ff5847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WHG. hinten, Gang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16039623" name="230e673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8157049" name="230e6730-a2a7-11f0-806c-53620ff5847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WHG. hinten, alle 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8981501" name="3e83ab6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5602767" name="3e83ab60-a2a7-11f0-806c-53620ff5847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WHG. vorne, alle 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7119919" name="115abc9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0617568" name="115abc90-a2a8-11f0-806c-53620ff5847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WHG. vorne, alle 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8234022" name="2b6b8ec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5556472" name="2b6b8ec0-a2a8-11f0-806c-53620ff5847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WHG. vorne,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10312939" name="3aa2ab3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9775199" name="3aa2ab30-a2a8-11f0-806c-53620ff5847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WHG. vorne, Treppenhaus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0913761" name="e3aa002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9794920" name="e3aa0020-a2a8-11f0-806c-53620ff5847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1176710" name="5d1a570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7842362" name="5d1a5700-a2ab-11f0-806c-53620ff5847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WHG. links 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77228177" name="aabff6e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5475603" name="aabff6e0-a2ab-11f0-806c-53620ff5847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WHG. vorne,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2833137" name="275ac4a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7189235" name="275ac4a0-a2ac-11f0-806c-53620ff5847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WHG. vorne, Bad </w:t>
            </w:r>
          </w:p>
          <w:p>
            <w:pPr>
              <w:spacing w:before="0" w:after="0" w:line="240" w:lineRule="auto"/>
            </w:pPr>
            <w:r>
              <w:t>OG rechts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3564861" name="a7b8dbf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6777254" name="a7b8dbf0-a2ac-11f0-806c-53620ff5847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WHG. vorne, alle Zimmer </w:t>
            </w:r>
          </w:p>
          <w:p>
            <w:pPr>
              <w:spacing w:before="0" w:after="0" w:line="240" w:lineRule="auto"/>
            </w:pPr>
            <w:r>
              <w:t>OG rechts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1651781" name="cc464fc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0155617" name="cc464fc0-a2ac-11f0-806c-53620ff5847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WHG. vorne, alle Zimmer </w:t>
            </w:r>
          </w:p>
          <w:p>
            <w:pPr>
              <w:spacing w:before="0" w:after="0" w:line="240" w:lineRule="auto"/>
            </w:pPr>
            <w:r>
              <w:t>OG rechts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6192160" name="dc3327a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4743720" name="dc3327a0-a2ac-11f0-806c-53620ff5847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WHG. vorne,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42097444" name="9abc29b0-a2ad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3630313" name="9abc29b0-a2ad-11f0-806c-53620ff5847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WHG. vorne, Treppenhaus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15374813" name="e4b933f0-a2ad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6534603" name="e4b933f0-a2ad-11f0-806c-53620ff5847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WHG. vorne, links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0015677" name="3fdca780-a2ae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215004" name="3fdca780-a2ae-11f0-806c-53620ff5847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WHG. vorne, rechts Gang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7393359" name="22e3b41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990485" name="22e3b410-a2af-11f0-806c-53620ff5847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>alle Wände Platten </w:t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WHG. vorne, rechts Reduit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4850413" name="4437f5e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8495085" name="4437f5e0-a2af-11f0-806c-53620ff5847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WHG. vorne, rechts 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9174655" name="721ee81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5226534" name="721ee810-a2af-11f0-806c-53620ff5847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WHG. vorne, rechts 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659907" name="8d21e27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5611597" name="8d21e270-a2af-11f0-806c-53620ff5847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WHG. vorne, rechts 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76037295" name="9ca28b0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5350757" name="9ca28b00-a2af-11f0-806c-53620ff5847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WHG. vorne, rechts Gang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1291932" name="b4af76e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1523301" name="b4af76e0-a2af-11f0-806c-53620ff5847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WHG. vorne, rechts Wohnzimmer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4635667" name="1c38223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6191307" name="1c382230-a2b0-11f0-806c-53620ff5847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WHG. vorne, rechts Wohnzimmer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0461" name="32c301f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4901295" name="32c301f0-a2b0-11f0-806c-53620ff5847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WHG. vorne, rechts Wohnzimmer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356063" name="431bbb0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8905100" name="431bbb00-a2b0-11f0-806c-53620ff5847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WHG. vorne, rechts 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9208991" name="b8a3c61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6928562" name="b8a3c610-a2b0-11f0-806c-53620ff5847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WHG. vorne, rechts 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4624635" name="d0c39db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9291741" name="d0c39db0-a2b0-11f0-806c-53620ff5847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Fassade vorne rechts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33630741" name="42b0f5d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8182936" name="42b0f5d0-a2b1-11f0-806c-53620ff5847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Fassade vorne links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4870932" name="63861c9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3095590" name="63861c90-a2b1-11f0-806c-53620ff5847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Fassade hinten rechts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94108105" name="a4bb883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3737837" name="a4bb8830-a2b1-11f0-806c-53620ff5847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Fassade hinten links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44150476" name="bdd9bd0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9779142" name="bdd9bd00-a2b1-11f0-806c-53620ff5847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Grütstrasse 74,8625 Gossau</w:t>
          </w:r>
        </w:p>
        <w:p>
          <w:pPr>
            <w:spacing w:before="0" w:after="0"/>
          </w:pPr>
          <w:r>
            <w:t>517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footer.xml" Type="http://schemas.openxmlformats.org/officeDocument/2006/relationships/footer" Id="rId37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